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生制药245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王南溪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 Ravichandar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Nigel Bevan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李文珺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(2学时)  泰州-J3-209  孙永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泰州-J3-209  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泰州-J3-209  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泰州-J3-209  崔广懿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蒲海涛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张誉于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蒲海涛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张誉于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Nigel Bevan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 Ravichandar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泰州-综合楼512-有机/无机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李文珺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(2学时)  泰州-J3-208  孙永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泰州-J3-208  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泰州-J3-208  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泰州-J3-208  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泰州-综合楼512-有机/无机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李文珺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(1学时)  泰州-J3-208  孙永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泰州-J3-208  陈超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泰州-J3-208  杨晨茜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 泰州-J3-208  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